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Heizraum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3834411" name="c1dddc20-fa68-11ef-afb4-136ebac8bb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542067" name="c1dddc20-fa68-11ef-afb4-136ebac8bbb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8106619" name="d0081c70-fa68-11ef-ab23-4554560cff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5030014" name="d0081c70-fa68-11ef-ab23-4554560cff4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 und Verkleidung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4918413" name="2c4deff0-fa69-11ef-a160-3bd2e07d79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5420961" name="2c4deff0-fa69-11ef-a160-3bd2e07d799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1281887" name="388d9e50-fa69-11ef-a0d5-0f446ad062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996794" name="388d9e50-fa69-11ef-a0d5-0f446ad062d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7839093" name="ae5fdb50-fa75-11ef-b1a1-3fcc5a2bd5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480562" name="ae5fdb50-fa75-11ef-b1a1-3fcc5a2bd5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1113232" name="c17a2560-fa75-11ef-a500-65acb94d83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6586148" name="c17a2560-fa75-11ef-a500-65acb94d83c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Asbestschnur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5785011" name="fb207260-fa75-11ef-8a3d-57f7c56c2d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3200017" name="fb207260-fa75-11ef-8a3d-57f7c56c2d0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7213319" name="02589760-fa76-11ef-8104-3122ee64c5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881582" name="02589760-fa76-11ef-8104-3122ee64c5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Wohnzimmer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4813271" name="1c1d6fa0-fa7a-11ef-b047-f57b6832c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415083" name="1c1d6fa0-fa7a-11ef-b047-f57b6832c4f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8151152" name="2289e030-fa7a-11ef-8eaa-e5337385d6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350071" name="2289e030-fa7a-11ef-8eaa-e5337385d6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